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E3B30" w:rsidRDefault="00000000" w14:paraId="04BE714D" w14:textId="796E8C33">
      <w:pPr>
        <w:pStyle w:val="Cmsor1"/>
      </w:pPr>
      <w:r>
        <w:t xml:space="preserve">Σημάδια ενός </w:t>
      </w:r>
      <w:r>
        <w:t xml:space="preserve">ηχητικού </w:t>
      </w:r>
      <w:r>
        <w:t xml:space="preserve">θαλάμου</w:t>
      </w:r>
    </w:p>
    <w:p w:rsidR="005E3B30" w:rsidRDefault="00000000" w14:paraId="190D413C" w14:textId="77777777">
      <w:r>
        <w:t xml:space="preserve">Χρησιμοποιήστε αυτή τη λίστα ελέγχου για να αναλογιστείτε τις διαδικτυακές ροές πληροφοριών — τις δικές σας ή των μαθητών σας. Εάν ισχύουν τα περισσότερα στοιχεία, πιθανότατα βρίσκεστε σε μια ψηφιακή αίθουσα ηχούς.</w:t>
      </w:r>
    </w:p>
    <w:p w:rsidR="005E3B30" w:rsidRDefault="00000000" w14:paraId="2C8C5F5C" w14:textId="77777777">
      <w:pPr>
        <w:pStyle w:val="Felsorols"/>
      </w:pPr>
      <w:r>
        <w:t xml:space="preserve">1. Οι περισσότερες αναρτήσεις ή ειδήσεις που βλέπετε συμφωνούν με τις απόψεις σας.</w:t>
      </w:r>
    </w:p>
    <w:p w:rsidR="005E3B30" w:rsidRDefault="00000000" w14:paraId="2033079E" w14:textId="77777777">
      <w:pPr>
        <w:pStyle w:val="Felsorols"/>
      </w:pPr>
      <w:r>
        <w:t xml:space="preserve">2. Σπάνια εμφανίζονται άγνωστες ή αντίθετες απόψεις.</w:t>
      </w:r>
    </w:p>
    <w:p w:rsidR="005E3B30" w:rsidRDefault="00000000" w14:paraId="60B7FEE7" w14:textId="77777777">
      <w:pPr>
        <w:pStyle w:val="Felsorols"/>
      </w:pPr>
      <w:r>
        <w:t xml:space="preserve">3. Το περιεχόμενο μοιράζεται γρήγορα χωρίς να ελέγχεται η ακρίβειά του.</w:t>
      </w:r>
    </w:p>
    <w:p w:rsidR="005E3B30" w:rsidRDefault="00000000" w14:paraId="0DBAE134" w14:textId="77777777">
      <w:pPr>
        <w:pStyle w:val="Felsorols"/>
      </w:pPr>
      <w:r>
        <w:t xml:space="preserve">4. Οι έντονες συναισθηματικές αντιδράσεις (θυμός, φόβος) είναι συχνές.</w:t>
      </w:r>
    </w:p>
    <w:p w:rsidR="005E3B30" w:rsidRDefault="00000000" w14:paraId="555E2FFA" w14:textId="77777777">
      <w:pPr>
        <w:pStyle w:val="Felsorols"/>
      </w:pPr>
      <w:r>
        <w:t xml:space="preserve">5. Παρόμοια σλόγκαν ή μιμίδια επαναλαμβάνονται συχνά.</w:t>
      </w:r>
    </w:p>
    <w:p w:rsidR="005E3B30" w:rsidRDefault="00000000" w14:paraId="19636A7B" w14:textId="77777777">
      <w:pPr>
        <w:pStyle w:val="Felsorols"/>
      </w:pPr>
      <w:r>
        <w:t xml:space="preserve">6. Οι άνθρωποι που δεν συμφωνούν με τις απόψεις σας γίνονται αντικείμενο χλευασμού ή απορρίπτονται.</w:t>
      </w:r>
    </w:p>
    <w:p w:rsidR="005E3B30" w:rsidRDefault="00000000" w14:paraId="15F8B04D" w14:textId="77777777">
      <w:pPr>
        <w:pStyle w:val="Felsorols"/>
      </w:pPr>
      <w:r>
        <w:t xml:space="preserve">7. Οι αλγόριθμοι εμφανίζουν περισσότερο αυτό με το οποίο ήδη συμφωνείτε.</w:t>
      </w:r>
    </w:p>
    <w:p w:rsidR="005E3B30" w:rsidRDefault="00000000" w14:paraId="0090359F" w14:textId="77777777">
      <w:pPr>
        <w:pStyle w:val="Felsorols"/>
      </w:pPr>
      <w:r>
        <w:t xml:space="preserve">8. Αισθάνεστε άβολα ή λάθος να αμφισβητήσετε το feed σας.</w:t>
      </w:r>
    </w:p>
    <w:sectPr w:rsidR="005E3B30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altName w:val="Courier New"/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Szmozottlist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Szmozottlist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Felsorol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Felsorol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Szmozottlist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23981246">
    <w:abstractNumId w:val="8"/>
  </w:num>
  <w:num w:numId="2" w16cid:durableId="1105076482">
    <w:abstractNumId w:val="6"/>
  </w:num>
  <w:num w:numId="3" w16cid:durableId="350685034">
    <w:abstractNumId w:val="5"/>
  </w:num>
  <w:num w:numId="4" w16cid:durableId="138546322">
    <w:abstractNumId w:val="4"/>
  </w:num>
  <w:num w:numId="5" w16cid:durableId="96171419">
    <w:abstractNumId w:val="7"/>
  </w:num>
  <w:num w:numId="6" w16cid:durableId="873006991">
    <w:abstractNumId w:val="3"/>
  </w:num>
  <w:num w:numId="7" w16cid:durableId="1052122848">
    <w:abstractNumId w:val="2"/>
  </w:num>
  <w:num w:numId="8" w16cid:durableId="2118791392">
    <w:abstractNumId w:val="1"/>
  </w:num>
  <w:num w:numId="9" w16cid:durableId="173947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A5458"/>
    <w:rsid w:val="0015074B"/>
    <w:rsid w:val="0029639D"/>
    <w:rsid w:val="00326F90"/>
    <w:rsid w:val="005E3B30"/>
    <w:rsid w:val="00AA1D8D"/>
    <w:rsid w:val="00B47730"/>
    <w:rsid w:val="00CB0664"/>
    <w:rsid w:val="00FC693F"/>
    <w:rsid w:val="00FE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662E05"/>
  <w14:defaultImageDpi w14:val="300"/>
  <w15:docId w15:val="{BB38D64C-1DA6-D847-929D-C777F9A2F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C693F"/>
  </w:style>
  <w:style w:type="paragraph" w:styleId="Cmsor1">
    <w:name w:val="heading 1"/>
    <w:basedOn w:val="Norml"/>
    <w:next w:val="Norml"/>
    <w:link w:val="Cmsor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618BF"/>
  </w:style>
  <w:style w:type="paragraph" w:styleId="llb">
    <w:name w:val="footer"/>
    <w:basedOn w:val="Norml"/>
    <w:link w:val="llb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618BF"/>
  </w:style>
  <w:style w:type="paragraph" w:styleId="Nincstrkz">
    <w:name w:val="No Spacing"/>
    <w:uiPriority w:val="1"/>
    <w:qFormat/>
    <w:rsid w:val="00FC693F"/>
    <w:pPr>
      <w:spacing w:after="0" w:line="240" w:lineRule="auto"/>
    </w:pPr>
  </w:style>
  <w:style w:type="character" w:customStyle="1" w:styleId="Cmsor1Char">
    <w:name w:val="Címsor 1 Char"/>
    <w:basedOn w:val="Bekezdsalapbettpusa"/>
    <w:link w:val="Cmsor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">
    <w:name w:val="Title"/>
    <w:basedOn w:val="Norml"/>
    <w:next w:val="Norml"/>
    <w:link w:val="Cm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aszerbekezds">
    <w:name w:val="List Paragraph"/>
    <w:basedOn w:val="Norml"/>
    <w:uiPriority w:val="34"/>
    <w:qFormat/>
    <w:rsid w:val="00FC693F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AA1D8D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A1D8D"/>
  </w:style>
  <w:style w:type="paragraph" w:styleId="Szvegtrzs2">
    <w:name w:val="Body Text 2"/>
    <w:basedOn w:val="Norml"/>
    <w:link w:val="Szvegtrzs2Char"/>
    <w:uiPriority w:val="99"/>
    <w:unhideWhenUsed/>
    <w:rsid w:val="00AA1D8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rsid w:val="00AA1D8D"/>
  </w:style>
  <w:style w:type="paragraph" w:styleId="Szvegtrzs3">
    <w:name w:val="Body Text 3"/>
    <w:basedOn w:val="Norml"/>
    <w:link w:val="Szvegtrzs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AA1D8D"/>
    <w:rPr>
      <w:sz w:val="16"/>
      <w:szCs w:val="16"/>
    </w:rPr>
  </w:style>
  <w:style w:type="paragraph" w:styleId="Lista">
    <w:name w:val="List"/>
    <w:basedOn w:val="Norm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l"/>
    <w:uiPriority w:val="99"/>
    <w:unhideWhenUsed/>
    <w:rsid w:val="00326F90"/>
    <w:pPr>
      <w:ind w:left="1080" w:hanging="360"/>
      <w:contextualSpacing/>
    </w:pPr>
  </w:style>
  <w:style w:type="paragraph" w:styleId="Felsorols">
    <w:name w:val="List Bullet"/>
    <w:basedOn w:val="Norml"/>
    <w:uiPriority w:val="99"/>
    <w:unhideWhenUsed/>
    <w:rsid w:val="00326F90"/>
    <w:pPr>
      <w:numPr>
        <w:numId w:val="1"/>
      </w:numPr>
      <w:contextualSpacing/>
    </w:pPr>
  </w:style>
  <w:style w:type="paragraph" w:styleId="Felsorols2">
    <w:name w:val="List Bullet 2"/>
    <w:basedOn w:val="Norml"/>
    <w:uiPriority w:val="99"/>
    <w:unhideWhenUsed/>
    <w:rsid w:val="00326F90"/>
    <w:pPr>
      <w:numPr>
        <w:numId w:val="2"/>
      </w:numPr>
      <w:contextualSpacing/>
    </w:pPr>
  </w:style>
  <w:style w:type="paragraph" w:styleId="Felsorols3">
    <w:name w:val="List Bullet 3"/>
    <w:basedOn w:val="Norml"/>
    <w:uiPriority w:val="99"/>
    <w:unhideWhenUsed/>
    <w:rsid w:val="00326F90"/>
    <w:pPr>
      <w:numPr>
        <w:numId w:val="3"/>
      </w:numPr>
      <w:contextualSpacing/>
    </w:pPr>
  </w:style>
  <w:style w:type="paragraph" w:styleId="Szmozottlista">
    <w:name w:val="List Number"/>
    <w:basedOn w:val="Norml"/>
    <w:uiPriority w:val="99"/>
    <w:unhideWhenUsed/>
    <w:rsid w:val="00326F90"/>
    <w:pPr>
      <w:numPr>
        <w:numId w:val="5"/>
      </w:numPr>
      <w:contextualSpacing/>
    </w:pPr>
  </w:style>
  <w:style w:type="paragraph" w:styleId="Szmozottlista2">
    <w:name w:val="List Number 2"/>
    <w:basedOn w:val="Norml"/>
    <w:uiPriority w:val="99"/>
    <w:unhideWhenUsed/>
    <w:rsid w:val="0029639D"/>
    <w:pPr>
      <w:numPr>
        <w:numId w:val="6"/>
      </w:numPr>
      <w:contextualSpacing/>
    </w:pPr>
  </w:style>
  <w:style w:type="paragraph" w:styleId="Szmozottlista3">
    <w:name w:val="List Number 3"/>
    <w:basedOn w:val="Norml"/>
    <w:uiPriority w:val="99"/>
    <w:unhideWhenUsed/>
    <w:rsid w:val="0029639D"/>
    <w:pPr>
      <w:numPr>
        <w:numId w:val="7"/>
      </w:numPr>
      <w:contextualSpacing/>
    </w:pPr>
  </w:style>
  <w:style w:type="paragraph" w:styleId="Listafolytatsa">
    <w:name w:val="List Continue"/>
    <w:basedOn w:val="Norml"/>
    <w:uiPriority w:val="99"/>
    <w:unhideWhenUsed/>
    <w:rsid w:val="0029639D"/>
    <w:pPr>
      <w:spacing w:after="120"/>
      <w:ind w:left="360"/>
      <w:contextualSpacing/>
    </w:pPr>
  </w:style>
  <w:style w:type="paragraph" w:styleId="Listafolytatsa2">
    <w:name w:val="List Continue 2"/>
    <w:basedOn w:val="Norml"/>
    <w:uiPriority w:val="99"/>
    <w:unhideWhenUsed/>
    <w:rsid w:val="0029639D"/>
    <w:pPr>
      <w:spacing w:after="120"/>
      <w:ind w:left="720"/>
      <w:contextualSpacing/>
    </w:pPr>
  </w:style>
  <w:style w:type="paragraph" w:styleId="Listafolytatsa3">
    <w:name w:val="List Continue 3"/>
    <w:basedOn w:val="Norml"/>
    <w:uiPriority w:val="99"/>
    <w:unhideWhenUsed/>
    <w:rsid w:val="0029639D"/>
    <w:pPr>
      <w:spacing w:after="120"/>
      <w:ind w:left="1080"/>
      <w:contextualSpacing/>
    </w:pPr>
  </w:style>
  <w:style w:type="paragraph" w:styleId="Makrszvege">
    <w:name w:val="macro"/>
    <w:link w:val="Makrszvege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szvegeChar">
    <w:name w:val="Makró szövege Char"/>
    <w:basedOn w:val="Bekezdsalapbettpusa"/>
    <w:link w:val="Makrszvege"/>
    <w:uiPriority w:val="99"/>
    <w:rsid w:val="0029639D"/>
    <w:rPr>
      <w:rFonts w:ascii="Courier" w:hAnsi="Courier"/>
      <w:sz w:val="20"/>
      <w:szCs w:val="20"/>
    </w:rPr>
  </w:style>
  <w:style w:type="paragraph" w:styleId="Idzet">
    <w:name w:val="Quote"/>
    <w:basedOn w:val="Norml"/>
    <w:next w:val="Norml"/>
    <w:link w:val="IdzetChar"/>
    <w:uiPriority w:val="29"/>
    <w:qFormat/>
    <w:rsid w:val="00FC693F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FC693F"/>
    <w:rPr>
      <w:i/>
      <w:iCs/>
      <w:color w:val="000000" w:themeColor="tex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Kpalrs">
    <w:name w:val="caption"/>
    <w:basedOn w:val="Norml"/>
    <w:next w:val="Norm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iemels2">
    <w:name w:val="Strong"/>
    <w:basedOn w:val="Bekezdsalapbettpusa"/>
    <w:uiPriority w:val="22"/>
    <w:qFormat/>
    <w:rsid w:val="00FC693F"/>
    <w:rPr>
      <w:b/>
      <w:bCs/>
    </w:rPr>
  </w:style>
  <w:style w:type="character" w:styleId="Kiemels">
    <w:name w:val="Emphasis"/>
    <w:basedOn w:val="Bekezdsalapbettpusa"/>
    <w:uiPriority w:val="20"/>
    <w:qFormat/>
    <w:rsid w:val="00FC693F"/>
    <w:rPr>
      <w:i/>
      <w:iCs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FC693F"/>
    <w:rPr>
      <w:b/>
      <w:bCs/>
      <w:i/>
      <w:iCs/>
      <w:color w:val="4F81BD" w:themeColor="accent1"/>
    </w:rPr>
  </w:style>
  <w:style w:type="character" w:styleId="Finomkiemels">
    <w:name w:val="Subtle Emphasis"/>
    <w:basedOn w:val="Bekezdsalapbettpusa"/>
    <w:uiPriority w:val="19"/>
    <w:qFormat/>
    <w:rsid w:val="00FC693F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FC693F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FC693F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FC693F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FC693F"/>
    <w:pPr>
      <w:outlineLvl w:val="9"/>
    </w:pPr>
  </w:style>
  <w:style w:type="table" w:styleId="Rcsostblzat">
    <w:name w:val="Table Grid"/>
    <w:basedOn w:val="Normltblzat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ilgostnus">
    <w:name w:val="Light Shading"/>
    <w:basedOn w:val="Normltblzat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lgosrnykols1jellszn">
    <w:name w:val="Light Shading Accent 1"/>
    <w:basedOn w:val="Normltblzat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lgosrnykols2jellszn">
    <w:name w:val="Light Shading Accent 2"/>
    <w:basedOn w:val="Normltblzat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lgosrnykols3jellszn">
    <w:name w:val="Light Shading Accent 3"/>
    <w:basedOn w:val="Normltblzat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lgosrnykols4jellszn">
    <w:name w:val="Light Shading Accent 4"/>
    <w:basedOn w:val="Normltblzat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lgosrnykols5jellszn">
    <w:name w:val="Light Shading Accent 5"/>
    <w:basedOn w:val="Normltblzat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lgosrnykols6jellszn">
    <w:name w:val="Light Shading Accent 6"/>
    <w:basedOn w:val="Normltblzat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Vilgoslista">
    <w:name w:val="Light List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lgoslista1jellszn">
    <w:name w:val="Light List Accent 1"/>
    <w:basedOn w:val="Normltblzat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lgoslista2jellszn">
    <w:name w:val="Light List Accent 2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lgoslista3jellszn">
    <w:name w:val="Light List Accent 3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lgoslista4jellszn">
    <w:name w:val="Light List Accent 4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lgoslista5jellszn">
    <w:name w:val="Light List Accent 5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lgoslista6jellszn">
    <w:name w:val="Light List Accent 6"/>
    <w:basedOn w:val="Normltblzat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lgosrcs">
    <w:name w:val="Light Grid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lgosrcs1jellszn">
    <w:name w:val="Light Grid Accent 1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lgosrcs2jellszn">
    <w:name w:val="Light Grid Accent 2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lgosrcs3jellszn">
    <w:name w:val="Light Grid Accent 3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lgosrcs4jellszn">
    <w:name w:val="Light Grid Accent 4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lgosrcs5jellszn">
    <w:name w:val="Light Grid Accent 5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lgosrcs6jellszn">
    <w:name w:val="Light Grid Accent 6"/>
    <w:basedOn w:val="Normltblzat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zepesrnykols1">
    <w:name w:val="Medium Shading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1jellszn">
    <w:name w:val="Medium Shading 1 Accent 1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2jellszn">
    <w:name w:val="Medium Shading 1 Accent 2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3jellszn">
    <w:name w:val="Medium Shading 1 Accent 3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4jellszn">
    <w:name w:val="Medium Shading 1 Accent 4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5jellszn">
    <w:name w:val="Medium Shading 1 Accent 5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16jellszn">
    <w:name w:val="Medium Shading 1 Accent 6"/>
    <w:basedOn w:val="Normltblzat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zepesrnykols2">
    <w:name w:val="Medium Shading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1jellszn">
    <w:name w:val="Medium Shading 2 Accent 1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2jellszn">
    <w:name w:val="Medium Shading 2 Accent 2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3jellszn">
    <w:name w:val="Medium Shading 2 Accent 3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4jellszn">
    <w:name w:val="Medium Shading 2 Accent 4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5jellszn">
    <w:name w:val="Medium Shading 2 Accent 5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rnykols26jellszn">
    <w:name w:val="Medium Shading 2 Accent 6"/>
    <w:basedOn w:val="Normltblzat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zepeslista1">
    <w:name w:val="Medium Lis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zepeslista11jellszn">
    <w:name w:val="Medium List 1 Accent 1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zepeslista12jellszn">
    <w:name w:val="Medium List 1 Accent 2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zepeslista13jellszn">
    <w:name w:val="Medium List 1 Accent 3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zepeslista14jellszn">
    <w:name w:val="Medium List 1 Accent 4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zepeslista15jellszn">
    <w:name w:val="Medium List 1 Accent 5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zepeslista16jellszn">
    <w:name w:val="Medium List 1 Accent 6"/>
    <w:basedOn w:val="Normltblzat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zepeslista2">
    <w:name w:val="Medium Lis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1jellszn">
    <w:name w:val="Medium List 2 Accent 1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2jellszn">
    <w:name w:val="Medium List 2 Accent 2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3jellszn">
    <w:name w:val="Medium List 2 Accent 3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4jellszn">
    <w:name w:val="Medium List 2 Accent 4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5jellszn">
    <w:name w:val="Medium List 2 Accent 5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lista26jellszn">
    <w:name w:val="Medium List 2 Accent 6"/>
    <w:basedOn w:val="Normltblzat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zepesrcs1">
    <w:name w:val="Medium Grid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zepesrcs11jellszn">
    <w:name w:val="Medium Grid 1 Accent 1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zepesrcs12jellszn">
    <w:name w:val="Medium Grid 1 Accent 2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zepesrcs13jellszn">
    <w:name w:val="Medium Grid 1 Accent 3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zepesrcs14jellszn">
    <w:name w:val="Medium Grid 1 Accent 4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zepesrcs15jellszn">
    <w:name w:val="Medium Grid 1 Accent 5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zepesrcs16jellszn">
    <w:name w:val="Medium Grid 1 Accent 6"/>
    <w:basedOn w:val="Normltblzat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zepesrcs2">
    <w:name w:val="Medium Grid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1jellszn">
    <w:name w:val="Medium Grid 2 Accent 1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2jellszn">
    <w:name w:val="Medium Grid 2 Accent 2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3jellszn">
    <w:name w:val="Medium Grid 2 Accent 3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4jellszn">
    <w:name w:val="Medium Grid 2 Accent 4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5jellszn">
    <w:name w:val="Medium Grid 2 Accent 5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26jellszn">
    <w:name w:val="Medium Grid 2 Accent 6"/>
    <w:basedOn w:val="Normltblzat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zepesrcs3">
    <w:name w:val="Medium Grid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zepesrcs31jellszn">
    <w:name w:val="Medium Grid 3 Accent 1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zepesrcs32jellszn">
    <w:name w:val="Medium Grid 3 Accent 2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zepesrcs33jellszn">
    <w:name w:val="Medium Grid 3 Accent 3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zepesrcs34jellszn">
    <w:name w:val="Medium Grid 3 Accent 4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zepesrcs35jellszn">
    <w:name w:val="Medium Grid 3 Accent 5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zepesrcs36jellszn">
    <w:name w:val="Medium Grid 3 Accent 6"/>
    <w:basedOn w:val="Normltblzat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Sttlista">
    <w:name w:val="Dark List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Sttlista1jellszn">
    <w:name w:val="Dark List Accent 1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Sttlista2jellszn">
    <w:name w:val="Dark List Accent 2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Sttlista3jellszn">
    <w:name w:val="Dark List Accent 3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Sttlista4jellszn">
    <w:name w:val="Dark List Accent 4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Sttlista5jellszn">
    <w:name w:val="Dark List Accent 5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Sttlista6jellszn">
    <w:name w:val="Dark List Accent 6"/>
    <w:basedOn w:val="Normltblzat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znesrnykols">
    <w:name w:val="Colorful Shading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1jellszn">
    <w:name w:val="Colorful Shading Accent 1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2jellszn">
    <w:name w:val="Colorful Shading Accent 2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3jellszn">
    <w:name w:val="Colorful Shading Accent 3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nykols4jellszn">
    <w:name w:val="Colorful Shading Accent 4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5jellszn">
    <w:name w:val="Colorful Shading Accent 5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rnykols6jellszn">
    <w:name w:val="Colorful Shading Accent 6"/>
    <w:basedOn w:val="Normltblzat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zneslista">
    <w:name w:val="Colorful List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zneslista1jellszn">
    <w:name w:val="Colorful List Accent 1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zneslista2jellszn">
    <w:name w:val="Colorful List Accent 2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zneslista3jellszn">
    <w:name w:val="Colorful List Accent 3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zneslista4jellszn">
    <w:name w:val="Colorful List Accent 4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zneslista5jellszn">
    <w:name w:val="Colorful List Accent 5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zneslista6jellszn">
    <w:name w:val="Colorful List Accent 6"/>
    <w:basedOn w:val="Normltblzat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znesrcs">
    <w:name w:val="Colorful Grid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znesrcs1jellszn">
    <w:name w:val="Colorful Grid Accent 1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znesrcs2jellszn">
    <w:name w:val="Colorful Grid Accent 2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znesrcs3jellszn">
    <w:name w:val="Colorful Grid Accent 3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znesrcs4jellszn">
    <w:name w:val="Colorful Grid Accent 4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znesrcs5jellszn">
    <w:name w:val="Colorful Grid Accent 5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znesrcs6jellszn">
    <w:name w:val="Colorful Grid Accent 6"/>
    <w:basedOn w:val="Normltblzat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586</CharactersWithSpaces>
  <SharedDoc>false</SharedDoc>
  <HyperlinkBase/>
  <HyperlinksChanged>false</HyperlinksChanged>
  <AppVersion>16.0000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python-docx</dc:creator>
  <keywords>, docId:36C092B81123035336BEEDF30CCA299E</keywords>
  <dc:description>generated by python-docx</dc:description>
  <lastModifiedBy>Turcsányi-Szabó Márta</lastModifiedBy>
  <revision>2</revision>
  <dcterms:created xsi:type="dcterms:W3CDTF">2013-12-23T23:15:00.0000000Z</dcterms:created>
  <dcterms:modified xsi:type="dcterms:W3CDTF">2025-08-02T14:40:00.0000000Z</dcterms:modified>
  <category/>
</coreProperties>
</file>